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874" w:rsidRDefault="00DF16B6" w:rsidP="00727874">
      <w:pPr>
        <w:widowControl w:val="0"/>
        <w:spacing w:line="240" w:lineRule="auto"/>
        <w:rPr>
          <w:rFonts w:ascii="Times" w:hAnsi="Times" w:cs="Times"/>
          <w:b/>
          <w:bCs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: 0811.N/BNV-VTLT </w:t>
      </w:r>
      <w:r w:rsidR="00727874">
        <w:rPr>
          <w:rFonts w:ascii="Times" w:hAnsi="Times" w:cs="Times"/>
          <w:b/>
          <w:bCs/>
          <w:sz w:val="24"/>
          <w:szCs w:val="24"/>
        </w:rPr>
        <w:tab/>
      </w:r>
      <w:r w:rsidR="00727874">
        <w:rPr>
          <w:rFonts w:ascii="Times" w:hAnsi="Times" w:cs="Times"/>
          <w:b/>
          <w:bCs/>
          <w:sz w:val="24"/>
          <w:szCs w:val="24"/>
        </w:rPr>
        <w:tab/>
      </w:r>
      <w:r w:rsidR="00727874">
        <w:rPr>
          <w:rFonts w:ascii="Times" w:hAnsi="Times" w:cs="Times"/>
          <w:b/>
          <w:bCs/>
          <w:sz w:val="24"/>
          <w:szCs w:val="24"/>
        </w:rPr>
        <w:tab/>
      </w:r>
      <w:r w:rsidR="00727874">
        <w:rPr>
          <w:rFonts w:ascii="Times" w:hAnsi="Times" w:cs="Times"/>
          <w:b/>
          <w:bCs/>
          <w:sz w:val="24"/>
          <w:szCs w:val="24"/>
        </w:rPr>
        <w:tab/>
      </w:r>
      <w:r w:rsidR="00727874">
        <w:rPr>
          <w:rFonts w:ascii="Times" w:hAnsi="Times" w:cs="Times"/>
          <w:b/>
          <w:bCs/>
          <w:sz w:val="24"/>
          <w:szCs w:val="24"/>
        </w:rPr>
        <w:tab/>
      </w:r>
      <w:r w:rsidR="00727874">
        <w:rPr>
          <w:rFonts w:ascii="Times" w:hAnsi="Times" w:cs="Times"/>
          <w:b/>
          <w:bCs/>
          <w:sz w:val="24"/>
          <w:szCs w:val="24"/>
        </w:rPr>
        <w:tab/>
      </w:r>
      <w:proofErr w:type="spellStart"/>
      <w:proofErr w:type="gramStart"/>
      <w:r w:rsidR="00727874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vị</w:t>
      </w:r>
      <w:proofErr w:type="spell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báo</w:t>
      </w:r>
      <w:proofErr w:type="spell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cáo</w:t>
      </w:r>
      <w:proofErr w:type="spellEnd"/>
      <w:r w:rsidR="00727874">
        <w:rPr>
          <w:rFonts w:ascii="Times" w:hAnsi="Times" w:cs="Times"/>
          <w:sz w:val="24"/>
          <w:szCs w:val="24"/>
        </w:rPr>
        <w:t>:</w:t>
      </w:r>
    </w:p>
    <w:p w:rsidR="00727874" w:rsidRDefault="00DF16B6" w:rsidP="0072787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theo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</w:t>
      </w:r>
      <w:r w:rsidR="00727874">
        <w:rPr>
          <w:rFonts w:ascii="Times" w:hAnsi="Times" w:cs="Times"/>
          <w:sz w:val="24"/>
          <w:szCs w:val="24"/>
        </w:rPr>
        <w:tab/>
      </w:r>
      <w:r w:rsidR="00727874">
        <w:rPr>
          <w:rFonts w:ascii="Times" w:hAnsi="Times" w:cs="Times"/>
          <w:sz w:val="24"/>
          <w:szCs w:val="24"/>
        </w:rPr>
        <w:tab/>
      </w:r>
      <w:r w:rsidR="00727874">
        <w:rPr>
          <w:rFonts w:ascii="Times" w:hAnsi="Times" w:cs="Times"/>
          <w:sz w:val="24"/>
          <w:szCs w:val="24"/>
        </w:rPr>
        <w:tab/>
      </w:r>
      <w:r w:rsidR="00727874">
        <w:rPr>
          <w:rFonts w:ascii="Times" w:hAnsi="Times" w:cs="Times"/>
          <w:sz w:val="24"/>
          <w:szCs w:val="24"/>
        </w:rPr>
        <w:tab/>
      </w:r>
      <w:r w:rsidR="00727874">
        <w:rPr>
          <w:rFonts w:ascii="Times" w:hAnsi="Times" w:cs="Times"/>
          <w:sz w:val="24"/>
          <w:szCs w:val="24"/>
        </w:rPr>
        <w:tab/>
      </w:r>
      <w:r w:rsidR="00727874">
        <w:rPr>
          <w:rFonts w:ascii="Times" w:hAnsi="Times" w:cs="Times"/>
          <w:sz w:val="24"/>
          <w:szCs w:val="24"/>
        </w:rPr>
        <w:tab/>
      </w:r>
      <w:r w:rsidR="00727874">
        <w:rPr>
          <w:rFonts w:ascii="Times" w:hAnsi="Times" w:cs="Times"/>
          <w:sz w:val="24"/>
          <w:szCs w:val="24"/>
        </w:rPr>
        <w:tab/>
      </w:r>
      <w:proofErr w:type="spellStart"/>
      <w:r w:rsidR="00727874">
        <w:rPr>
          <w:rFonts w:ascii="Times" w:hAnsi="Times" w:cs="Times"/>
          <w:sz w:val="24"/>
          <w:szCs w:val="24"/>
        </w:rPr>
        <w:t>Đơn</w:t>
      </w:r>
      <w:proofErr w:type="spell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vị</w:t>
      </w:r>
      <w:proofErr w:type="spell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nhận</w:t>
      </w:r>
      <w:proofErr w:type="spell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báo</w:t>
      </w:r>
      <w:proofErr w:type="spellEnd"/>
      <w:r w:rsidR="00727874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727874">
        <w:rPr>
          <w:rFonts w:ascii="Times" w:hAnsi="Times" w:cs="Times"/>
          <w:sz w:val="24"/>
          <w:szCs w:val="24"/>
        </w:rPr>
        <w:t>cáo</w:t>
      </w:r>
      <w:proofErr w:type="spellEnd"/>
      <w:r w:rsidR="00727874">
        <w:rPr>
          <w:rFonts w:ascii="Times" w:hAnsi="Times" w:cs="Times"/>
          <w:sz w:val="24"/>
          <w:szCs w:val="24"/>
        </w:rPr>
        <w:t>:</w:t>
      </w:r>
    </w:p>
    <w:p w:rsidR="00727874" w:rsidRDefault="00DF16B6" w:rsidP="0072787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2/2023/TT-BNV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 </w:t>
      </w:r>
    </w:p>
    <w:p w:rsidR="00A77B3E" w:rsidRDefault="00DF16B6" w:rsidP="00727874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3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</w:p>
    <w:p w:rsidR="00A77B3E" w:rsidRDefault="00DF16B6">
      <w:pPr>
        <w:widowControl w:val="0"/>
        <w:spacing w:line="200" w:lineRule="auto"/>
        <w:rPr>
          <w:rFonts w:ascii="Times" w:hAnsi="Times" w:cs="Times"/>
          <w:sz w:val="28"/>
          <w:szCs w:val="28"/>
        </w:rPr>
      </w:pPr>
      <w:r>
        <w:rPr>
          <w:rFonts w:ascii="Times" w:hAnsi="Times" w:cs="Times"/>
          <w:sz w:val="28"/>
          <w:szCs w:val="28"/>
        </w:rPr>
        <w:t xml:space="preserve"> </w:t>
      </w:r>
    </w:p>
    <w:p w:rsidR="00A77B3E" w:rsidRDefault="00DF16B6" w:rsidP="00D8153D">
      <w:pPr>
        <w:widowControl w:val="0"/>
        <w:spacing w:before="120" w:line="233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DIỆN TÍCH KHO L</w:t>
      </w:r>
      <w:r w:rsidR="00727874">
        <w:rPr>
          <w:rFonts w:ascii="Times" w:hAnsi="Times" w:cs="Times"/>
          <w:b/>
          <w:bCs/>
          <w:sz w:val="24"/>
          <w:szCs w:val="24"/>
        </w:rPr>
        <w:t>Ư</w:t>
      </w:r>
      <w:r>
        <w:rPr>
          <w:rFonts w:ascii="Times" w:hAnsi="Times" w:cs="Times"/>
          <w:b/>
          <w:bCs/>
          <w:sz w:val="24"/>
          <w:szCs w:val="24"/>
        </w:rPr>
        <w:t xml:space="preserve">U TRỮ </w:t>
      </w:r>
      <w:proofErr w:type="gramStart"/>
      <w:r>
        <w:rPr>
          <w:rFonts w:ascii="Times" w:hAnsi="Times" w:cs="Times"/>
          <w:b/>
          <w:bCs/>
          <w:sz w:val="24"/>
          <w:szCs w:val="24"/>
        </w:rPr>
        <w:t>VÀ  SỐ</w:t>
      </w:r>
      <w:proofErr w:type="gramEnd"/>
      <w:r>
        <w:rPr>
          <w:rFonts w:ascii="Times" w:hAnsi="Times" w:cs="Times"/>
          <w:b/>
          <w:bCs/>
          <w:sz w:val="24"/>
          <w:szCs w:val="24"/>
        </w:rPr>
        <w:t xml:space="preserve"> TRANG THIẾT BỊ DÙNG  CHO L</w:t>
      </w:r>
      <w:r w:rsidR="00727874">
        <w:rPr>
          <w:rFonts w:ascii="Times" w:hAnsi="Times" w:cs="Times"/>
          <w:b/>
          <w:bCs/>
          <w:sz w:val="24"/>
          <w:szCs w:val="24"/>
        </w:rPr>
        <w:t>Ư</w:t>
      </w:r>
      <w:r>
        <w:rPr>
          <w:rFonts w:ascii="Times" w:hAnsi="Times" w:cs="Times"/>
          <w:b/>
          <w:bCs/>
          <w:sz w:val="24"/>
          <w:szCs w:val="24"/>
        </w:rPr>
        <w:t>U TRỮ</w:t>
      </w:r>
    </w:p>
    <w:p w:rsidR="00A77B3E" w:rsidRDefault="00DF16B6" w:rsidP="00727874">
      <w:pPr>
        <w:widowControl w:val="0"/>
        <w:spacing w:line="200" w:lineRule="auto"/>
        <w:jc w:val="center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r>
        <w:rPr>
          <w:rFonts w:ascii="Times" w:hAnsi="Times" w:cs="Times"/>
          <w:sz w:val="24"/>
          <w:szCs w:val="24"/>
        </w:rPr>
        <w:t>…</w:t>
      </w:r>
    </w:p>
    <w:p w:rsidR="00A77B3E" w:rsidRDefault="00A77B3E">
      <w:pPr>
        <w:widowControl w:val="0"/>
        <w:spacing w:line="230" w:lineRule="auto"/>
        <w:rPr>
          <w:rFonts w:ascii="Times" w:hAnsi="Times" w:cs="Times"/>
          <w:sz w:val="24"/>
          <w:szCs w:val="24"/>
        </w:rPr>
      </w:pPr>
    </w:p>
    <w:tbl>
      <w:tblPr>
        <w:tblW w:w="4618" w:type="pct"/>
        <w:tblInd w:w="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1927"/>
        <w:gridCol w:w="736"/>
        <w:gridCol w:w="1678"/>
        <w:gridCol w:w="1290"/>
        <w:gridCol w:w="1275"/>
        <w:gridCol w:w="1263"/>
        <w:gridCol w:w="904"/>
        <w:gridCol w:w="791"/>
        <w:gridCol w:w="946"/>
      </w:tblGrid>
      <w:tr w:rsidR="00D8153D" w:rsidTr="00D8153D">
        <w:trPr>
          <w:trHeight w:val="466"/>
        </w:trPr>
        <w:tc>
          <w:tcPr>
            <w:tcW w:w="19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Mã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Đơn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DF16B6">
            <w:pPr>
              <w:widowControl w:val="0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Lưu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trữ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Lưu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trữ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lịch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</w:p>
        </w:tc>
      </w:tr>
      <w:tr w:rsidR="00D8153D" w:rsidTr="00D8153D">
        <w:trPr>
          <w:trHeight w:val="838"/>
        </w:trPr>
        <w:tc>
          <w:tcPr>
            <w:tcW w:w="19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30" w:lineRule="auto"/>
              <w:ind w:left="143" w:right="65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before="6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30" w:lineRule="auto"/>
              <w:ind w:left="143" w:right="67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before="6"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II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</w:p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huyện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xã</w:t>
            </w:r>
            <w:proofErr w:type="spellEnd"/>
          </w:p>
        </w:tc>
        <w:tc>
          <w:tcPr>
            <w:tcW w:w="9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312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A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B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C 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1=2+…5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 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 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4 </w:t>
            </w: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5 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6</w:t>
            </w:r>
          </w:p>
        </w:tc>
      </w:tr>
      <w:tr w:rsidR="00A77B3E" w:rsidTr="00A50321">
        <w:trPr>
          <w:trHeight w:val="650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15" w:right="47" w:firstLine="26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Diện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tích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trữ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01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50321">
        <w:trPr>
          <w:trHeight w:val="337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ind w:left="129"/>
              <w:rPr>
                <w:rFonts w:ascii="Times" w:hAnsi="Times" w:cs="Times"/>
                <w:i/>
                <w:iCs/>
                <w:sz w:val="24"/>
                <w:szCs w:val="24"/>
              </w:rPr>
            </w:pPr>
            <w:r>
              <w:rPr>
                <w:rFonts w:ascii="Times" w:hAnsi="Times" w:cs="Times"/>
                <w:i/>
                <w:iCs/>
                <w:sz w:val="24"/>
                <w:szCs w:val="24"/>
              </w:rPr>
              <w:t xml:space="preserve">Chia </w:t>
            </w:r>
            <w:proofErr w:type="spellStart"/>
            <w:r>
              <w:rPr>
                <w:rFonts w:ascii="Times" w:hAnsi="Times" w:cs="Times"/>
                <w:i/>
                <w:iCs/>
                <w:sz w:val="24"/>
                <w:szCs w:val="24"/>
              </w:rPr>
              <w:t>ra</w:t>
            </w:r>
            <w:proofErr w:type="spellEnd"/>
            <w:r>
              <w:rPr>
                <w:rFonts w:ascii="Times" w:hAnsi="Times" w:cs="Times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i/>
                <w:iCs/>
                <w:sz w:val="24"/>
                <w:szCs w:val="24"/>
              </w:rPr>
            </w:pPr>
          </w:p>
        </w:tc>
      </w:tr>
      <w:tr w:rsidR="00A77B3E" w:rsidTr="00D8153D">
        <w:trPr>
          <w:trHeight w:val="562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1" w:right="46" w:firstLine="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02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0" w:right="46" w:hanging="1"/>
              <w:jc w:val="both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đã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để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bảo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03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713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1" w:right="46" w:firstLine="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chuyên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04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A50321">
        <w:trPr>
          <w:trHeight w:val="413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ind w:left="12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tạm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05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vuông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15" w:right="47" w:firstLine="3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Chiều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>/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tủ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bảo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quản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06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564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1" w:right="46" w:firstLine="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cố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định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07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562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1" w:right="46" w:firstLine="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Trong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di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08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Mét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562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5" w:right="46" w:hanging="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3. Camera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quan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sát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09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763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21" w:right="46" w:hanging="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chống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nhập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10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13" w:right="46" w:firstLine="11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báo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chữa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tự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11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562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19" w:right="47" w:firstLine="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Bình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chứa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12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A77B3E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30" w:lineRule="auto"/>
              <w:ind w:left="117" w:right="46" w:firstLine="5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lastRenderedPageBreak/>
              <w:t xml:space="preserve">7.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điều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hòa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trung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tâm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13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F16B6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5" w:right="47" w:firstLine="12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8.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điều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hòa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14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524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ind w:left="120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hút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ẩm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15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70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4" w:right="47" w:firstLine="2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Dụng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cụ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nhiệt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độ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ẩm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16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6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6" w:right="47" w:firstLine="25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11.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Thiết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thông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gió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17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5" w:right="47" w:firstLine="26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12.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trùng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18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580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22" w:right="47" w:firstLine="19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13.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khử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axit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19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2" w:right="46" w:firstLine="29"/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14.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thiết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bổ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phục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chế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tài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20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752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4" w:right="46" w:firstLine="27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15.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diện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rộng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21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D8153D">
        <w:trPr>
          <w:trHeight w:val="83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3" w:right="47" w:firstLine="28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16.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Mạng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nội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bộ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22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Hệ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thống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35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ind w:left="14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17.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chủ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23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606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20" w:right="47" w:firstLine="2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18. Ô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lưu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dữ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liệu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24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424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19.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vi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tính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25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618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24" w:right="47" w:hanging="4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20.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quét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(scanner)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26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724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21" w:right="47" w:hanging="1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21.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Máy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sao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chụp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27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proofErr w:type="spellStart"/>
            <w:r>
              <w:rPr>
                <w:rFonts w:ascii="Times" w:hAnsi="Times" w:cs="Times"/>
                <w:sz w:val="24"/>
                <w:szCs w:val="24"/>
              </w:rPr>
              <w:t>Chiếc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D8153D" w:rsidTr="00A50321">
        <w:trPr>
          <w:trHeight w:val="653"/>
        </w:trPr>
        <w:tc>
          <w:tcPr>
            <w:tcW w:w="1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30" w:lineRule="auto"/>
              <w:ind w:left="115" w:right="46" w:firstLine="5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22.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Các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trang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thiết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bị</w:t>
            </w:r>
            <w:proofErr w:type="spellEnd"/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28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 w:rsidP="00F355C5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153D" w:rsidRDefault="00D8153D">
            <w:pPr>
              <w:widowControl w:val="0"/>
              <w:rPr>
                <w:rFonts w:ascii="Times" w:hAnsi="Times" w:cs="Times"/>
                <w:sz w:val="24"/>
                <w:szCs w:val="24"/>
              </w:rPr>
            </w:pPr>
          </w:p>
        </w:tc>
      </w:tr>
    </w:tbl>
    <w:p w:rsidR="00A77B3E" w:rsidRDefault="00A77B3E" w:rsidP="00A50321">
      <w:pPr>
        <w:widowControl w:val="0"/>
      </w:pPr>
      <w:bookmarkStart w:id="0" w:name="_GoBack"/>
      <w:bookmarkEnd w:id="0"/>
    </w:p>
    <w:sectPr w:rsidR="00A77B3E" w:rsidSect="00A50321">
      <w:pgSz w:w="11900" w:h="16840"/>
      <w:pgMar w:top="398" w:right="120" w:bottom="567" w:left="276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727874"/>
    <w:rsid w:val="00A50321"/>
    <w:rsid w:val="00A77B3E"/>
    <w:rsid w:val="00CA2A55"/>
    <w:rsid w:val="00D8153D"/>
    <w:rsid w:val="00D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2023-11-18T10:04:00Z</dcterms:created>
  <dcterms:modified xsi:type="dcterms:W3CDTF">2023-11-18T11:38:00Z</dcterms:modified>
</cp:coreProperties>
</file>